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Deckenlampe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698421119" name="019ffaa2-ec0b-7e49-8f60-95a2236475c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0965763" name="019ffaa2-ec0b-7e49-8f60-95a2236475c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3125900" name="019ffaa3-3321-7a2f-97dc-c8c35220a2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63972" name="019ffaa3-3321-7a2f-97dc-c8c35220a27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8398270" name="019ffaae-5379-772b-a739-babf103a8e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2400685" name="019ffaae-5379-772b-a739-babf103a8e2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6815449" name="019ffaae-7501-7067-93df-8b681a50cf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0482721" name="019ffaae-7501-7067-93df-8b681a50cfd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55362948" name="019ffad8-8e61-7034-965d-56b130ea1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1390712" name="019ffad8-8e61-7034-965d-56b130ea1e6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3189428" name="019ffad8-a99f-725d-a8ff-f7378318caa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2372910" name="019ffad8-a99f-725d-a8ff-f7378318caa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812963"/>
                  <wp:effectExtent l="0" t="0" r="0" b="0"/>
                  <wp:docPr id="1556570637" name="019ffbf9-1fdf-7f1e-bab1-93f870114f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747232" name="019ffbf9-1fdf-7f1e-bab1-93f870114fa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812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364320"/>
                  <wp:effectExtent l="0" t="0" r="0" b="0"/>
                  <wp:docPr id="1440445323" name="019ffbf8-ff64-7e4c-9b09-be42ed31d5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781387" name="019ffbf8-ff64-7e4c-9b09-be42ed31d58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36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Schulhausstrasse 3/8762, Schwanden</w:t>
          </w:r>
        </w:p>
        <w:p>
          <w:pPr>
            <w:spacing w:before="0" w:after="0"/>
          </w:pPr>
          <w:r>
            <w:t>DN 1132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